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Gang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841547406" name="01a0666c-01ea-7f3f-a754-73ac1677a0b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71746929" name="01a0666c-01ea-7f3f-a754-73ac1677a0b8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Gang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610974854" name="01a0666c-e840-7c92-a627-8673c836645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24461831" name="01a0666c-e840-7c92-a627-8673c836645a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Gang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Klebstoffe / 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890868601" name="01a0666b-1f97-7625-8b3e-d84f8c7fe3b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17952056" name="01a0666b-1f97-7625-8b3e-d84f8c7fe3bf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Gang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54961931" name="01a0666d-abc2-7f27-96af-976c4d8338f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90697273" name="01a0666d-abc2-7f27-96af-976c4d8338fd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Gang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612906575" name="01a0666e-40c2-7668-80a6-4d61c402eb1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51441154" name="01a0666e-40c2-7668-80a6-4d61c402eb1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9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Lämmlisbrunnenstrasse 22, St. Gallen</w:t>
          </w:r>
        </w:p>
        <w:p>
          <w:pPr>
            <w:spacing w:before="0" w:after="0"/>
          </w:pPr>
          <w:r>
            <w:t>1194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footer.xml" Type="http://schemas.openxmlformats.org/officeDocument/2006/relationships/footer" Id="rId9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